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Нейрохирургия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Нейрохирургия | Записей: 1 | Кейс: 2 | Вопросов: 12</w:t>
      </w:r>
    </w:p>
    <w:p>
      <w:r>
        <w:br w:type="page"/>
      </w:r>
    </w:p>
    <w:p>
      <w:pPr>
        <w:pStyle w:val="Heading1"/>
      </w:pPr>
      <w:r>
        <w:t>Нейрохирургия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62 лет доставлен в шоковый зал реанимационного отделения бригадой скорой медицинской помощи.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Активно не предъявляет по тяжести состояния.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 записи в сопроводительном листе - травму получил в результате наезда автобуса; потеря сознания с момента травмы. Транспортирован бригадой СМП в клинику, госпитализирован в шоковый зал.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Неизвестен.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обычной окраски.</w:t>
      </w:r>
    </w:p>
    <w:p>
      <w:pPr>
        <w:spacing w:after="58"/>
      </w:pPr>
      <w:r>
        <w:rPr>
          <w:b w:val="0"/>
          <w:i w:val="0"/>
        </w:rPr>
        <w:t>Дыхание – спонтанное, нерегулярное, везикулярное, ослаблено в задне-базальных отделах справа. Выслушиваются рассеянные проводные хрипы. ЧДД 15/мин. Гемодинамика без вазопрессорной поддержки: ЧСС 110/мин, АД 80/40 мм рт. ст. Живот обычной формы, не увеличен в размерах. Мягкий, доступен пальпации во всех отделах.</w:t>
      </w:r>
    </w:p>
    <w:p>
      <w:pPr>
        <w:spacing w:after="58"/>
      </w:pPr>
      <w:r>
        <w:rPr>
          <w:b w:val="0"/>
          <w:i w:val="0"/>
        </w:rPr>
        <w:t>Неврологический статус: Уровень сознания – кома 1 (8 баллов по ШКГ). Неразбудимость. Веки опущены. Зрачки средней величины D=S, реакция зрачков на свет сохранена, снижена, симметричная, окулоцефалический рефлекс отсутствует, корнеальный рефлекс снижен слева, справа в норме, лицо симметрично. Реакция на боль в виде некоординированных защитных двигательных реакций. Брюшные рефлексы угнетены. Рефлексы орального автоматизма, патологические стопные знаки, менингеальные знаки положительные.</w:t>
      </w:r>
    </w:p>
    <w:p>
      <w:pPr>
        <w:spacing w:after="58"/>
      </w:pPr>
      <w:r>
        <w:rPr>
          <w:b w:val="0"/>
          <w:i w:val="0"/>
        </w:rPr>
        <w:t>Местно: ушибы мягких тканей лица справа, грудной клетки. Выделение прозрачной жидкости из правого слухового прохода.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Учитывая тяжесть состояния пациента, перед дальнейшим обследованием пациента для профилактики вторичных повреждений пациенту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лапароцентез для исключения внутрибрюшного кровотечения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катетеризацию мочевого пузыря для контроля диуреза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установку датчика внутричерепного давления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интубацию трахеи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интубацию трахеи</w:t>
      </w:r>
    </w:p>
    <w:p>
      <w:pPr>
        <w:ind w:left="504"/>
      </w:pPr>
      <w:r>
        <w:rPr>
          <w:b w:val="0"/>
          <w:i/>
        </w:rPr>
        <w:t>Рекомендовано проведение интубации трахеи и начало искусственной вентиляции легких при угнетении уровня бодрствования по Шкале Комы Глазго до 10 баллов и менее (сопор и кома).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Учитывая механизм получения травмы, после стабилизации состояния для определения тактики лечения пациенту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позитронно-эмиссионную томографию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компьютерную томографию 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ангиографию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электроэнцефалографию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УЗ-дуплексное сканирование брахиоцефальных артерий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компьютерную томографию туловища, конечностей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компьютерную томографию головного мозга; компьютерную томографию туловища, конечностей</w:t>
      </w:r>
    </w:p>
    <w:p>
      <w:pPr>
        <w:ind w:left="504"/>
      </w:pPr>
      <w:r>
        <w:rPr>
          <w:b w:val="0"/>
          <w:i/>
        </w:rPr>
        <w:t>Рекомендовано проведение КТ головы, которое является обязательным методом обследования пострадавших с ЧМТ.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очаговой травмой мозга при поступлении рекомендовано провести:</w:t>
        <w:br/>
        <w:t>2) Рентгенографию легких/КТ легких (для исключения сочетанных повреждений)</w:t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Очаговая травма головного мозга, 2022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необходимым в данной ситуации лабораторным исследованиям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креатинина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уровня общего холестерина и его фракций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кислотно-щелочное состояние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определение уровня трансаминаз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общий анализ крови; биохимический анализ крови</w:t>
      </w:r>
    </w:p>
    <w:p>
      <w:pPr>
        <w:ind w:left="504"/>
      </w:pPr>
      <w:r>
        <w:rPr>
          <w:b w:val="0"/>
          <w:i/>
        </w:rPr>
        <w:t>Рекомендуется провести общий анализ крови с исследованием лейкоцитарной формулы, общий анализ мочи, биохимический анализ крови: общий белок, альбумин, мочевина, креатинин, аланинаминотрансфераза (АЛТ), аспартатаминотрансфераза (АСТ), исследование электролитов крови (натрий, калий, хлор), общий анализ мочи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провести общий анализ крови с исследованием лейкоцитарной формулы, общий анализ мочи, биохимический анализ крови: общий белок, альбумин, мочевина, креатинин, аланинаминотрансфераза (АЛТ), аспартатаминотрансфераза (АСТ), исследование электролитов крови (натрий, калий, хлор), общий анализ мочи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Предполагаемый основной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Открытая непроникающая черепно-мозговая травма: острая субдуральная гематома левой лобной области, ушиб головного мозга средней степени тяжести с формированием множественных геморрагических очагов ушиба в височных областях с обеих сторон (больше справа), в левой лобной области, в области подкорковых структур слева. Оскольчатый перелом чешуи, пирамиды правой височной кости, медиальной стенки правой орбиты. Травматическое субарахноидальное кровоизлияние. Отоликворея справа. Гематосинус околоносовых пазух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Закрытая черепно-мозговая травма: субдуральная гематома левой лобной области, ушиб головного мозга легкой степени с формированием множественных геморрагических очагов ушиба в височных областях с обеих сторон (больше справа), в левой лобной области, в области подкорковых структур слева. Оскольчатый перелом чешуи, пирамиды правой височной кости, медиальной стенки правой орбиты. Травматическое субарахноидальное кровоизлияние. Отоликворея справа. Гематосинус околоносовых пазух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Открытая проникающая черепно-мозговая травма: острая субдуральная гематома левой лобной области, ушиб головного мозга тяжелой степени с формированием множественных геморрагических очагов ушиба в височных областях с обеих сторон (больше справа), в левой лобной области, в области подкорковых структур слева. Оскольчатый перелом чешуи, пирамиды правой височной кости, медиальной стенки правой орбиты. Травматическое субарахноидальное кровоизлияние. Отоликворея справа. Гематосинус околоносовых пазух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Закрытая черепно-мозговая травма: острая субдуральная гематома левой лобной области, ушиб головного мозга тяжелой степени с формированием множественных геморрагических очагов ушиба в височных областях с обеих сторон (больше справа), в левой лобной области, в области подкорковых структур слева. Оскольчатый перелом чешуи, пирамиды правой височной кости, медиальной стенки правой орбиты. Травматическое субарахноидальное кровоизлияние. Отоликворея справа. Гематосинус околоносовых пазух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Открытая проникающая черепно-мозговая травма: острая субдуральная гематома левой лобной области, ушиб головного мозга тяжелой степени с формированием множественных геморрагических очагов ушиба в височных областях с обеих сторон (больше справа), в левой лобной области, в области подкорковых структур слева. Оскольчатый перелом чешуи, пирамиды правой височной кости, медиальной стенки правой орбиты. Травматическое субарахноидальное кровоизлияние. Отоликворея справа. Гематосинус околоносовых пазух</w:t>
      </w:r>
    </w:p>
    <w:p>
      <w:pPr>
        <w:ind w:left="504"/>
      </w:pPr>
      <w:r>
        <w:rPr>
          <w:b w:val="0"/>
          <w:i/>
        </w:rPr>
        <w:t>Полный развернутый диагноз ЧМТ должен состоять из двух частей: 1) общей нозологической характеристики и 2) конкретного раскрытия всеханатомических и ведущих функциональных слагаемых травмы. Рассмотрим спектр общих оценок ЧМТ. По своей тяжести ЧМТ делится на 3 степени: легкую, средней тяжести и тяжелую. С учетом биомеханики выделяют очаговые (ударно-противоударные) и диффузные (ускорениезамедление) повреждения. По опасности инфицирования внутричерепного содержимого ЧМТ делится на закрытую и открытую. При целости твердой мозговой оболочки открытые черепно-мозговые повреждения относят к непроникающим, а при нарушении ее целости - к проникающим.</w:t>
        <w:br/>
        <w:br/>
        <w:t>Черепно-мозговая травма. Диагностика и лечение / Л. Б. Лихтерман. - М. : ГЭОТАР-Медиа, 2014. - 488 с. - ISBN 978-5-9704-3104-7.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адекватной оценки лечения пациента необходимо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компьютерную томографию головы в динамике каждые 12 часов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мониторинг внутричерепного давления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оценку неврологического статуса каждый час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люмбальное дренирование для измерения давления ликвора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мониторинг внутричерепного давления</w:t>
      </w:r>
    </w:p>
    <w:p>
      <w:pPr>
        <w:ind w:left="504"/>
      </w:pPr>
      <w:r>
        <w:rPr>
          <w:b w:val="0"/>
          <w:i/>
        </w:rPr>
        <w:t>Рекомендовано проведение консервативной терапии при условии мониторного контроля и КТ в динамике у пострадавших с ушибом головного мозга головного мозга без признаков неврологического ухудшения, а также с управляемым ВЧД и незначительным масс-эффектом на компьютерной томограмме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отеке головного мозга, умеренной артериальной гипертензии с использованием катехоламинов и инфузионных растворов необходимо обеспечивать поддержание целевых значений ЦПД в диапазоне +________+ мм рт. ст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40-50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60-70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30-40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20-30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60-70</w:t>
      </w:r>
    </w:p>
    <w:p>
      <w:pPr>
        <w:ind w:left="504"/>
      </w:pPr>
      <w:r>
        <w:rPr>
          <w:b w:val="0"/>
          <w:i/>
        </w:rPr>
        <w:t>Целевой уровень церебрального перфузионного давления рекомендуется поддерживать в пределах 60-70 мм рт. ст.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 фоне проводимой интенсивной терапии отмечено нарастание внутричерепного давления (более 20 мм рт. ст.), угнетения уровня сознания, появление и нарастание дислокационной симптоматики. Для диагностики отсроченных внутричерепных гематом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транскраниальную ультразвуковую допплерографию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однофотонную эмиссионную компьютерную томографию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ультрасонографию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компьютерную томографию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компьютерную томографию головного мозга</w:t>
      </w:r>
    </w:p>
    <w:p>
      <w:pPr>
        <w:ind w:left="504"/>
      </w:pPr>
      <w:r>
        <w:rPr>
          <w:b w:val="0"/>
          <w:i/>
        </w:rPr>
        <w:t>Рекомендовано проведение консервативной терапии при условии мониторного контроля и КТ в динамике у пострадавших с ушибом головного мозга головного мозга без признаков неврологического ухудшения, а также с управляемым ВЧД и незначительным масс-эффектом на компьютерной томограмме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Тяжелая черепно-мозговая травма, 2017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Учитывая в динамике клинические данные и КТ-картину, тактикой лечения данного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усиление терапии высокими дозами барбитуратов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усиление гипервентиляции до целевого значения РаСО2 25 мм рт. ст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оперативное вмешательство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проведение умеренной гипотермии до 340С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оперативное вмешательство</w:t>
      </w:r>
    </w:p>
    <w:p>
      <w:pPr>
        <w:ind w:left="504"/>
      </w:pPr>
      <w:r>
        <w:rPr>
          <w:b w:val="0"/>
          <w:i/>
        </w:rPr>
        <w:t>При очаговых размозжениях мозга, вызывающих прогрессивное ухудшение неврологического статуса, стойкую внутричерепную гипертензию, рефрактерную к консервативному лечению или при наличии признаков масс-эффекта на компьютерных томограммах требуется оперативное лечение.</w:t>
        <w:br/>
        <w:br/>
      </w:r>
      <w:hyperlink r:id="rId18">
        <w:r>
          <w:rPr>
            <w:color w:val="0F766E"/>
            <w:u w:val="single"/>
          </w:rPr>
          <w:t>Клинические рекомендации. НИИ нейрохирургии им. акад. Н.Н.Бурденко, НИИ скорой помощи им. Н.В. Склифосовского. «Лечение пострадавших с тяжелой Черепно-мозговой травмой», 2014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Операцией выбора у представляемого пострадавшего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двусторонняя костно-пластическая трепанации черепа с удалением очагов ушиба/размозжения мозга и травматических внутричерепных гематом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двусторонняя декомпрессивная трепанация черепа с удалением очагов ушиба/размозжения мозга и травматических внутричерепных гематомы, пластика ТМО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экономная односторонняя (слева) резекционная трепанация черепа с удалением очагов ушиба/размозжения мозга и травматических внутричерепных гематомы, пластика ТМО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экономная двусторонняя резекционная трепанация черепа с удалением очагов ушиба/размозжения мозга и травматических внутричерепных гематомы без пластики ТМО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двусторонняя декомпрессивная трепанация черепа с удалением очагов ушиба/размозжения мозга и травматических внутричерепных гематомы, пластика ТМО</w:t>
      </w:r>
    </w:p>
    <w:p>
      <w:pPr>
        <w:ind w:left="504"/>
      </w:pPr>
      <w:r>
        <w:rPr>
          <w:b w:val="0"/>
          <w:i/>
        </w:rPr>
        <w:t>Показанием к двусторонней декомпрессивной трепанации черепа является наличие очагов повреждения в обоих полушариях головного мозга, сопровождающихся внутричерепной гипертензией, а также диффузный отёк мозга. … нельзя ограничиваться только выполнением ДКТЧ, следует … радикально удалить все очаги повреждения мозга, вызывающие компрессию и дислокацию стволовых структур. Пластика ТМО … позволяет мозгу беспрепятственно пролабировать в трепанационное окно.</w:t>
        <w:br/>
        <w:br/>
        <w:t>Хирургия тяжёлой черепно-мозговой травмы. / Под общей ред. В.В. Крылова, А.Э. Талыпова, О.В. Левченко. Москва, ИД «АБВ-пресс», 2019. Глава 9, стр. 396, 399, 404.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Постоянная медикаментозная профилактика тромбоэмболических осложнений у данного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обязательна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возможна, но не обязательна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возможна, но не желательна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желательна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обязательна</w:t>
      </w:r>
    </w:p>
    <w:p>
      <w:pPr>
        <w:ind w:left="504"/>
      </w:pPr>
      <w:r>
        <w:rPr>
          <w:b w:val="0"/>
          <w:i/>
        </w:rPr>
        <w:t>Учитывая высокий риск внутричерепных кровоизлияний, при крупных нейрохирургических операциях показана профилактика с использованием перемежающейся пневматической компрессии нижних конечностей. Низкомолекулярные гепарины или нефракционированный гепарин могут быть назначены через несколько дней после операции некоторым больным с большим числом факторов риска венозных тромбоэмболических осложнений.</w:t>
        <w:br/>
        <w:br/>
      </w:r>
      <w:hyperlink r:id="rId20">
        <w:r>
          <w:rPr>
            <w:color w:val="0F766E"/>
            <w:u w:val="single"/>
          </w:rPr>
          <w:t>Российские Клинические рекомендации по диагностике, лечению и профилактике венозных тромбоэмболических осложнений (ВТЭО), Москва, 2015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 пострадавших в коме с травматическими внутримозговыми гематомами и очагами ушиба головного мозга хирургическое лечение проводят при превышении общего объема очага ушиба, начиная с +_____+ см3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90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ind w:left="504"/>
      </w:pPr>
      <w:r>
        <w:rPr>
          <w:b w:val="0"/>
          <w:i/>
        </w:rPr>
        <w:t>Показанием к хирургическому удалению очагов ушиба при снижении бодрствования до комы с очагами ушибов в лобных и височных долях объемом более 20 см3, если смещение срединных структур &gt; 5 мм и/или имеются признаки сдавления цистерн мозга на компьютерных томограммах, а также если объем очага ушиба превышает 50 см3.</w:t>
        <w:br/>
        <w:br/>
      </w:r>
      <w:hyperlink r:id="rId18">
        <w:r>
          <w:rPr>
            <w:color w:val="0F766E"/>
            <w:u w:val="single"/>
          </w:rPr>
          <w:t>Клинические рекомендации. НИИ нейрохирургии им. акад. Н.Н.Бурденко, НИИ скорой помощи им. Н.В. Склифосовского. «Лечение пострадавших с тяжелой Черепно-мозговой травмой», 2014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Абсолютным противопоказанием к применению локального фибринолиза являются выраженные нарушения функции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почек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легких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сердца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печени</w:t>
      </w:r>
    </w:p>
    <w:p>
      <w:pPr>
        <w:ind w:left="504"/>
      </w:pPr>
      <w:r>
        <w:rPr>
          <w:b w:val="0"/>
          <w:i/>
        </w:rPr>
        <w:t>Абсолютные противопоказания к применению локального фибринолиза:</w:t>
        <w:br/>
        <w:br/>
        <w:t>1. эпидуральная локализация кровоизлияния в средней черепной ямке</w:t>
        <w:br/>
        <w:br/>
        <w:t>2. выраженные нарушения функции печени и др. состояния, сопровождающиеся грубыми нарушениями свертывающей системы крови.</w:t>
        <w:br/>
        <w:br/>
        <w:t>3. Прием антагонистов витамина К (варфарин) вследствие риска развития неконтролируемого кровотечения.</w:t>
        <w:br/>
        <w:br/>
        <w:t>Хирургия тяжёлой черепно-мозговой травмы. / Под общей ред. В.В. Крылова, А.Э. Талыпова, О.В. Левченко. Москва, ИД «АБВ-пресс», 2019. Глава 8, стр.361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tyaz/" TargetMode="External"/><Relationship Id="rId10" Type="http://schemas.openxmlformats.org/officeDocument/2006/relationships/hyperlink" Target="https://library.mededtech.ru/rest/documents/tyaz/#list_item_iornlm" TargetMode="External"/><Relationship Id="rId11" Type="http://schemas.openxmlformats.org/officeDocument/2006/relationships/hyperlink" Target="https://library.mededtech.ru/rest/documents/tyaz/#list_item_8636f7" TargetMode="External"/><Relationship Id="rId12" Type="http://schemas.openxmlformats.org/officeDocument/2006/relationships/hyperlink" Target="https://library.mededtech.ru/rest/documents/KP732/" TargetMode="External"/><Relationship Id="rId13" Type="http://schemas.openxmlformats.org/officeDocument/2006/relationships/hyperlink" Target="https://library.mededtech.ru/rest/documents/KP732/#list_item_4cb7cm" TargetMode="External"/><Relationship Id="rId14" Type="http://schemas.openxmlformats.org/officeDocument/2006/relationships/hyperlink" Target="https://library.mededtech.ru/rest/documents/tyaz/#list_item_4hau9e" TargetMode="External"/><Relationship Id="rId15" Type="http://schemas.openxmlformats.org/officeDocument/2006/relationships/hyperlink" Target="https://library.mededtech.ru/rest/documents/ISBN9785970431047/?anchor=paragraph_7mpulh#paragraph_7mpulh" TargetMode="External"/><Relationship Id="rId16" Type="http://schemas.openxmlformats.org/officeDocument/2006/relationships/hyperlink" Target="https://library.mededtech.ru/rest/documents/tyaz/#list_item_4sqi8r" TargetMode="External"/><Relationship Id="rId17" Type="http://schemas.openxmlformats.org/officeDocument/2006/relationships/hyperlink" Target="https://library.mededtech.ru/rest/documents/tyaz/#list_item_f8cjef" TargetMode="External"/><Relationship Id="rId18" Type="http://schemas.openxmlformats.org/officeDocument/2006/relationships/hyperlink" Target="https://library.mededtech.ru/rest/documents/KR_CHMT/" TargetMode="External"/><Relationship Id="rId19" Type="http://schemas.openxmlformats.org/officeDocument/2006/relationships/hyperlink" Target="https://library.mededtech.ru/rest/documents/KR_CHMT/#paragraph_ou7tpv" TargetMode="External"/><Relationship Id="rId20" Type="http://schemas.openxmlformats.org/officeDocument/2006/relationships/hyperlink" Target="https://library.mededtech.ru/rest/documents/pe2015/" TargetMode="External"/><Relationship Id="rId21" Type="http://schemas.openxmlformats.org/officeDocument/2006/relationships/hyperlink" Target="https://library.mededtech.ru/rest/documents/pe2015/#paragraph_133n39" TargetMode="External"/><Relationship Id="rId22" Type="http://schemas.openxmlformats.org/officeDocument/2006/relationships/hyperlink" Target="https://library.mededtech.ru/rest/documents/KR_CHMT/#paragraph_u9h77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